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91735714" name="401636d0-26c0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1353898" name="401636d0-26c0-11f1-8778-1b5c842badf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Garage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>Glasstein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87730281" name="46d9d3a0-26b6-11f1-93d7-17e0d20924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2830558" name="46d9d3a0-26b6-11f1-93d7-17e0d209240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Garage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62150474" name="082c55f0-26b7-11f1-93d7-17e0d20924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8096657" name="082c55f0-26b7-11f1-93d7-17e0d209240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Aufenthalt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62446145" name="f4b497b0-26b8-11f1-93d7-17e0d20924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9087497" name="f4b497b0-26b8-11f1-93d7-17e0d209240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Aufenthalt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09951457" name="74e6bd00-26b9-11f1-93d7-17e0d20924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2689064" name="74e6bd00-26b9-11f1-93d7-17e0d209240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Aufenthalt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96037651" name="cb6a1b90-26b9-11f1-93d7-17e0d20924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4112144" name="cb6a1b90-26b9-11f1-93d7-17e0d2092405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Bodenanstrich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2667369" name="aae56950-26ba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0922049" name="aae56950-26ba-11f1-8778-1b5c842badf9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48271414" name="eb26e290-26bb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046118" name="eb26e290-26bb-11f1-8778-1b5c842badf9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94046399" name="ea8555f0-26bc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2132117" name="ea8555f0-26bc-11f1-8778-1b5c842badf9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04459509" name="3eb5c3d0-26bd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2703447" name="3eb5c3d0-26bd-11f1-8778-1b5c842badf9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75768657" name="eb185c40-26be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0773519" name="eb185c40-26be-11f1-8778-1b5c842badf9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FZ Rohr</w:t>
            </w:r>
          </w:p>
        </w:tc>
        <w:tc>
          <w:p>
            <w:pPr>
              <w:spacing w:before="0" w:after="0" w:line="240" w:lineRule="auto"/>
            </w:pPr>
            <w:r>
              <w:t>Fallrohr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68786059" name="7b6e47f0-26bf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4292957" name="7b6e47f0-26bf-11f1-8778-1b5c842badf9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Laube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KMF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09698541" name="c0790910-26c0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5179189" name="c0790910-26c0-11f1-8778-1b5c842badf9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KMF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Treppe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00879181" name="d41a19e0-26c1-11f1-86ba-358f1e1ef9c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982818" name="d41a19e0-26c1-11f1-86ba-358f1e1ef9cb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Treppe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Trog</w:t>
            </w:r>
          </w:p>
        </w:tc>
        <w:tc>
          <w:p>
            <w:pPr>
              <w:spacing w:before="0" w:after="0" w:line="240" w:lineRule="auto"/>
            </w:pPr>
            <w:r>
              <w:t>Blumenkiste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7859764" name="66aa6530-26c2-11f1-a947-ff512711def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2034735" name="66aa6530-26c2-11f1-a947-ff512711defc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Unterdach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79012071" name="807b8890-26bd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3062931" name="807b8890-26bd-11f1-8778-1b5c842badf9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800</w:t>
          </w:r>
        </w:p>
        <w:p>
          <w:pPr>
            <w:spacing w:before="0" w:after="0"/>
          </w:pPr>
          <w:r>
            <w:t>DN 800 Runatsch 148a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